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E4" w:rsidRPr="008E4F8A" w:rsidRDefault="006611E4" w:rsidP="008E4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4F8A">
        <w:rPr>
          <w:rFonts w:ascii="Times New Roman" w:hAnsi="Times New Roman" w:cs="Times New Roman"/>
          <w:sz w:val="28"/>
          <w:szCs w:val="28"/>
        </w:rPr>
        <w:t>ФИЛИАЛ МУНИЦИПАЛЬНОГО ОБЩЕОБРАЗОВАТЕЛЬНОГО  БЮДЖЕТНОГО УЧРЕЖДЕНИЯ</w:t>
      </w:r>
    </w:p>
    <w:p w:rsidR="006611E4" w:rsidRPr="008E4F8A" w:rsidRDefault="006611E4" w:rsidP="008E4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4F8A">
        <w:rPr>
          <w:rFonts w:ascii="Times New Roman" w:hAnsi="Times New Roman" w:cs="Times New Roman"/>
          <w:sz w:val="28"/>
          <w:szCs w:val="28"/>
        </w:rPr>
        <w:t>ОСНОВНАЯ ОБЩЕОБРАЗОВАТЕЛЬНАЯ ШКОЛА С.  УМИРОВО</w:t>
      </w:r>
    </w:p>
    <w:p w:rsidR="006611E4" w:rsidRPr="008E4F8A" w:rsidRDefault="006611E4" w:rsidP="008E4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4F8A">
        <w:rPr>
          <w:rFonts w:ascii="Times New Roman" w:hAnsi="Times New Roman" w:cs="Times New Roman"/>
          <w:sz w:val="28"/>
          <w:szCs w:val="28"/>
        </w:rPr>
        <w:t>ОСНОВНАЯ ОБЩЕОБРАЗОВАТЕЛЬНАЯ ШКОЛА МУНИЦИПАЛЬНОГО РАЙОНА  БАКАЛИНСКОГО РАЙОНА</w:t>
      </w:r>
    </w:p>
    <w:p w:rsidR="006611E4" w:rsidRDefault="006611E4" w:rsidP="00661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11E4" w:rsidRDefault="006611E4" w:rsidP="006611E4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6611E4" w:rsidRPr="006611E4" w:rsidRDefault="006611E4" w:rsidP="006611E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611E4">
        <w:rPr>
          <w:rFonts w:ascii="Times New Roman" w:hAnsi="Times New Roman" w:cs="Times New Roman"/>
          <w:b/>
          <w:sz w:val="44"/>
          <w:szCs w:val="44"/>
        </w:rPr>
        <w:t>ЗДОРОВЕЙ-КА</w:t>
      </w:r>
    </w:p>
    <w:p w:rsidR="006611E4" w:rsidRDefault="006611E4" w:rsidP="006611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внеурочной деятельности по  спортивно-оздоровительному  направлению</w:t>
      </w:r>
    </w:p>
    <w:p w:rsidR="006611E4" w:rsidRDefault="006611E4" w:rsidP="006611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1-4 классов</w:t>
      </w:r>
    </w:p>
    <w:p w:rsidR="006611E4" w:rsidRDefault="006611E4" w:rsidP="006611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программа составлена в соответствии с требованиями Федерального государственного образовательного стандарта начального общего образования, на основе примерных программ по внеурочной деятельности)</w:t>
      </w:r>
    </w:p>
    <w:p w:rsidR="006611E4" w:rsidRDefault="006611E4" w:rsidP="00661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11E4" w:rsidRDefault="006611E4" w:rsidP="00661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11E4" w:rsidRDefault="006611E4" w:rsidP="00661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11E4" w:rsidRDefault="006611E4" w:rsidP="006611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–составитель: учитель начальных классов  Архипова Е.В. </w:t>
      </w:r>
    </w:p>
    <w:p w:rsidR="006611E4" w:rsidRDefault="006611E4" w:rsidP="006611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учитель начальных классов Антропова Т.И.</w:t>
      </w:r>
    </w:p>
    <w:p w:rsidR="006611E4" w:rsidRDefault="006611E4" w:rsidP="00661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11E4" w:rsidRDefault="006611E4" w:rsidP="006611E4">
      <w:pPr>
        <w:rPr>
          <w:rFonts w:ascii="Times New Roman" w:hAnsi="Times New Roman" w:cs="Times New Roman"/>
          <w:sz w:val="28"/>
          <w:szCs w:val="28"/>
        </w:rPr>
      </w:pPr>
    </w:p>
    <w:p w:rsidR="006611E4" w:rsidRDefault="006611E4" w:rsidP="006611E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Килеево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- 2020г</w:t>
      </w:r>
    </w:p>
    <w:p w:rsidR="008E4F8A" w:rsidRDefault="008E4F8A" w:rsidP="006611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11E4" w:rsidRPr="0067081A" w:rsidRDefault="006611E4" w:rsidP="009F22D7">
      <w:pPr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sz w:val="24"/>
          <w:szCs w:val="24"/>
          <w:lang w:eastAsia="ar-SA"/>
        </w:rPr>
        <w:lastRenderedPageBreak/>
        <w:t>Планируемые результаты освоения обучающимися</w:t>
      </w:r>
    </w:p>
    <w:p w:rsidR="006611E4" w:rsidRPr="0067081A" w:rsidRDefault="006611E4" w:rsidP="006611E4">
      <w:pPr>
        <w:spacing w:after="0" w:line="240" w:lineRule="auto"/>
        <w:ind w:left="66"/>
        <w:jc w:val="center"/>
        <w:rPr>
          <w:rFonts w:ascii="Times New Roman" w:eastAsia="Calibri" w:hAnsi="Times New Roman" w:cs="Calibri"/>
          <w:b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sz w:val="24"/>
          <w:szCs w:val="24"/>
          <w:lang w:eastAsia="ar-SA"/>
        </w:rPr>
        <w:t>программы внеурочной деятельности</w:t>
      </w:r>
    </w:p>
    <w:p w:rsidR="006611E4" w:rsidRPr="0067081A" w:rsidRDefault="006611E4" w:rsidP="006611E4">
      <w:pPr>
        <w:spacing w:after="0" w:line="240" w:lineRule="auto"/>
        <w:ind w:left="66"/>
        <w:jc w:val="center"/>
        <w:rPr>
          <w:rFonts w:ascii="Times New Roman" w:eastAsia="Calibri" w:hAnsi="Times New Roman" w:cs="Calibri"/>
          <w:b/>
          <w:sz w:val="24"/>
          <w:szCs w:val="24"/>
          <w:lang w:eastAsia="ar-SA"/>
        </w:rPr>
      </w:pPr>
    </w:p>
    <w:p w:rsidR="006611E4" w:rsidRPr="0067081A" w:rsidRDefault="006611E4" w:rsidP="006611E4">
      <w:pPr>
        <w:spacing w:after="0" w:line="240" w:lineRule="auto"/>
        <w:ind w:left="66" w:firstLine="850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</w:t>
      </w:r>
      <w:r w:rsidR="008E4F8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у обучающихся формируются познавательные, личностные, регулятивные, коммуникативные универсальные учебные действия.</w:t>
      </w:r>
    </w:p>
    <w:p w:rsidR="006611E4" w:rsidRPr="0067081A" w:rsidRDefault="006611E4" w:rsidP="006611E4">
      <w:pPr>
        <w:spacing w:after="0" w:line="240" w:lineRule="auto"/>
        <w:ind w:left="66" w:firstLine="850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6611E4" w:rsidRPr="0067081A" w:rsidRDefault="006611E4" w:rsidP="006611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личностные результаты — готовность и способность обучающихся к саморазвитию, </w:t>
      </w:r>
      <w:proofErr w:type="spellStart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сформированность</w:t>
      </w:r>
      <w:proofErr w:type="spellEnd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</w:t>
      </w:r>
      <w:proofErr w:type="spellStart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сформированность</w:t>
      </w:r>
      <w:proofErr w:type="spellEnd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основ российской, гражданской идентичности; </w:t>
      </w:r>
    </w:p>
    <w:p w:rsidR="006611E4" w:rsidRPr="0067081A" w:rsidRDefault="006611E4" w:rsidP="006611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proofErr w:type="spellStart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метапредметные</w:t>
      </w:r>
      <w:proofErr w:type="spellEnd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результаты — освоенные обучающимися универсальные учебные действия (познавательные, регулятивные и коммуникативные);</w:t>
      </w:r>
    </w:p>
    <w:p w:rsidR="006611E4" w:rsidRPr="0067081A" w:rsidRDefault="006611E4" w:rsidP="006611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6611E4" w:rsidRPr="0067081A" w:rsidRDefault="006611E4" w:rsidP="006611E4">
      <w:pPr>
        <w:spacing w:after="0" w:line="240" w:lineRule="auto"/>
        <w:ind w:left="66" w:firstLine="850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Личностными результатами программы внеурочной деятельности по спортивно-оздоровительному направлению «</w:t>
      </w:r>
      <w:proofErr w:type="spellStart"/>
      <w:r w:rsidRPr="0067081A">
        <w:rPr>
          <w:rFonts w:ascii="Times New Roman" w:eastAsia="Times New Roman" w:hAnsi="Times New Roman" w:cs="Calibri"/>
          <w:color w:val="333333"/>
          <w:sz w:val="24"/>
          <w:szCs w:val="24"/>
          <w:lang w:eastAsia="ar-SA"/>
        </w:rPr>
        <w:t>Здоровейка</w:t>
      </w:r>
      <w:proofErr w:type="spellEnd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» является формирование следующих умений:</w:t>
      </w:r>
    </w:p>
    <w:p w:rsidR="006611E4" w:rsidRPr="0067081A" w:rsidRDefault="006611E4" w:rsidP="006611E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 xml:space="preserve">Определять 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и</w:t>
      </w: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 xml:space="preserve"> высказывать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под руководством учителя самые простые и общие для всех людей правила поведения при сотрудничестве (этические нормы);</w:t>
      </w:r>
    </w:p>
    <w:p w:rsidR="006611E4" w:rsidRPr="0067081A" w:rsidRDefault="006611E4" w:rsidP="006611E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делать выбор,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при поддержке других участников группы и педагога, как поступить.</w:t>
      </w:r>
    </w:p>
    <w:p w:rsidR="006611E4" w:rsidRPr="0067081A" w:rsidRDefault="006611E4" w:rsidP="006611E4">
      <w:pPr>
        <w:suppressAutoHyphens/>
        <w:spacing w:after="0" w:line="240" w:lineRule="auto"/>
        <w:ind w:firstLine="800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proofErr w:type="spellStart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Метапредметными</w:t>
      </w:r>
      <w:proofErr w:type="spellEnd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результатами программы внеурочной деятельности по спортивно-оздоровительному направлению «</w:t>
      </w:r>
      <w:proofErr w:type="spellStart"/>
      <w:r w:rsidRPr="0067081A">
        <w:rPr>
          <w:rFonts w:ascii="Times New Roman" w:eastAsia="Times New Roman" w:hAnsi="Times New Roman" w:cs="Calibri"/>
          <w:color w:val="333333"/>
          <w:sz w:val="24"/>
          <w:szCs w:val="24"/>
          <w:lang w:eastAsia="ar-SA"/>
        </w:rPr>
        <w:t>Здоровейка</w:t>
      </w:r>
      <w:proofErr w:type="spellEnd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» - является формирование следующих универсальных учебных действий (УУД):</w:t>
      </w:r>
    </w:p>
    <w:p w:rsidR="006611E4" w:rsidRPr="0067081A" w:rsidRDefault="006611E4" w:rsidP="006611E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Регулятивные УУД:</w:t>
      </w:r>
    </w:p>
    <w:p w:rsidR="006611E4" w:rsidRPr="0067081A" w:rsidRDefault="006611E4" w:rsidP="006611E4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 xml:space="preserve">Определять </w:t>
      </w:r>
      <w:r w:rsidRPr="0067081A">
        <w:rPr>
          <w:rFonts w:ascii="Times New Roman" w:eastAsia="Calibri" w:hAnsi="Times New Roman" w:cs="Calibri"/>
          <w:i/>
          <w:sz w:val="24"/>
          <w:szCs w:val="24"/>
          <w:lang w:eastAsia="ar-SA"/>
        </w:rPr>
        <w:t>и</w:t>
      </w: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 xml:space="preserve"> формулировать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цель деятельности на уроке с помощью учителя.</w:t>
      </w:r>
    </w:p>
    <w:p w:rsidR="006611E4" w:rsidRPr="0067081A" w:rsidRDefault="006611E4" w:rsidP="006611E4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Проговаривать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последовательность действий на уроке.</w:t>
      </w:r>
    </w:p>
    <w:p w:rsidR="006611E4" w:rsidRPr="0067081A" w:rsidRDefault="006611E4" w:rsidP="006611E4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Учить </w:t>
      </w:r>
      <w:proofErr w:type="spellStart"/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высказывать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своё</w:t>
      </w:r>
      <w:proofErr w:type="spellEnd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предположение (версию) на основе работы с иллюстрацией, учить </w:t>
      </w: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работать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по предложенному учителем плану.</w:t>
      </w:r>
    </w:p>
    <w:p w:rsidR="006611E4" w:rsidRPr="0067081A" w:rsidRDefault="006611E4" w:rsidP="006611E4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6611E4" w:rsidRPr="0067081A" w:rsidRDefault="006611E4" w:rsidP="006611E4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Учиться совместно с учителем и другими учениками </w:t>
      </w: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давать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эмоциональную </w:t>
      </w:r>
      <w:proofErr w:type="spellStart"/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оценку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деятельности</w:t>
      </w:r>
      <w:proofErr w:type="spellEnd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класса на уроке.</w:t>
      </w:r>
    </w:p>
    <w:p w:rsidR="006611E4" w:rsidRPr="0067081A" w:rsidRDefault="006611E4" w:rsidP="006611E4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6611E4" w:rsidRPr="0067081A" w:rsidRDefault="006611E4" w:rsidP="006611E4">
      <w:pPr>
        <w:suppressAutoHyphens/>
        <w:spacing w:after="0" w:line="240" w:lineRule="auto"/>
        <w:ind w:left="460" w:hanging="360"/>
        <w:jc w:val="both"/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2. Познавательные УУД:</w:t>
      </w:r>
    </w:p>
    <w:p w:rsidR="006611E4" w:rsidRPr="0067081A" w:rsidRDefault="006611E4" w:rsidP="006611E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Делать предварительный отбор источников информации: </w:t>
      </w: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ориентироваться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в учебнике (на развороте, в оглавлении, в словаре).</w:t>
      </w:r>
    </w:p>
    <w:p w:rsidR="006611E4" w:rsidRPr="0067081A" w:rsidRDefault="006611E4" w:rsidP="006611E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Добывать новые знания: </w:t>
      </w: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находить ответы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на вопросы, используя учебник, свой жизненный опыт и информацию, полученную на уроке.</w:t>
      </w:r>
    </w:p>
    <w:p w:rsidR="006611E4" w:rsidRPr="0067081A" w:rsidRDefault="006611E4" w:rsidP="006611E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Перерабатывать полученную информацию: </w:t>
      </w: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делать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выводы в результате совместной работы всего класса.</w:t>
      </w:r>
    </w:p>
    <w:p w:rsidR="006611E4" w:rsidRPr="0067081A" w:rsidRDefault="006611E4" w:rsidP="006611E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lastRenderedPageBreak/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6611E4" w:rsidRPr="0067081A" w:rsidRDefault="006611E4" w:rsidP="006611E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6611E4" w:rsidRPr="0067081A" w:rsidRDefault="006611E4" w:rsidP="006611E4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6611E4" w:rsidRPr="0067081A" w:rsidRDefault="006611E4" w:rsidP="006611E4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 xml:space="preserve">   3. Коммуникативные УУД</w:t>
      </w:r>
      <w:r w:rsidRPr="0067081A">
        <w:rPr>
          <w:rFonts w:ascii="Times New Roman" w:eastAsia="Calibri" w:hAnsi="Times New Roman" w:cs="Calibri"/>
          <w:i/>
          <w:sz w:val="24"/>
          <w:szCs w:val="24"/>
          <w:lang w:eastAsia="ar-SA"/>
        </w:rPr>
        <w:t>:</w:t>
      </w:r>
    </w:p>
    <w:p w:rsidR="006611E4" w:rsidRPr="0067081A" w:rsidRDefault="006611E4" w:rsidP="006611E4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6611E4" w:rsidRPr="0067081A" w:rsidRDefault="006611E4" w:rsidP="006611E4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 xml:space="preserve">Слушать 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и</w:t>
      </w: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 xml:space="preserve"> понимать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речь других.</w:t>
      </w:r>
    </w:p>
    <w:p w:rsidR="006611E4" w:rsidRPr="0067081A" w:rsidRDefault="006611E4" w:rsidP="006611E4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6611E4" w:rsidRPr="0067081A" w:rsidRDefault="006611E4" w:rsidP="006611E4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Совместно договариваться о правилах общения и поведения в школе и следовать им.</w:t>
      </w:r>
    </w:p>
    <w:p w:rsidR="006611E4" w:rsidRPr="0067081A" w:rsidRDefault="006611E4" w:rsidP="006611E4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Учиться выполнять различные роли в группе (лидера, исполнителя, критика).</w:t>
      </w:r>
    </w:p>
    <w:p w:rsidR="006611E4" w:rsidRPr="0067081A" w:rsidRDefault="006611E4" w:rsidP="006611E4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6611E4" w:rsidRPr="0067081A" w:rsidRDefault="006611E4" w:rsidP="006611E4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i/>
          <w:sz w:val="24"/>
          <w:szCs w:val="24"/>
          <w:lang w:eastAsia="ar-SA"/>
        </w:rPr>
        <w:t>Оздоровительные результаты программы внеурочной деятельности:</w:t>
      </w:r>
    </w:p>
    <w:p w:rsidR="006611E4" w:rsidRPr="0067081A" w:rsidRDefault="006611E4" w:rsidP="006611E4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осознание  обучающимися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6611E4" w:rsidRPr="0067081A" w:rsidRDefault="006611E4" w:rsidP="006611E4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6611E4" w:rsidRPr="0067081A" w:rsidRDefault="006611E4" w:rsidP="006611E4">
      <w:pPr>
        <w:spacing w:after="0" w:line="240" w:lineRule="auto"/>
        <w:ind w:left="66" w:firstLine="785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проявлениях.</w:t>
      </w:r>
    </w:p>
    <w:p w:rsidR="006611E4" w:rsidRPr="0067081A" w:rsidRDefault="006611E4" w:rsidP="006611E4">
      <w:pPr>
        <w:spacing w:after="0" w:line="240" w:lineRule="auto"/>
        <w:ind w:left="709"/>
        <w:jc w:val="center"/>
        <w:rPr>
          <w:rFonts w:ascii="Times New Roman" w:eastAsia="Calibri" w:hAnsi="Times New Roman" w:cs="Calibri"/>
          <w:b/>
          <w:sz w:val="24"/>
          <w:szCs w:val="24"/>
          <w:lang w:eastAsia="ar-SA"/>
        </w:rPr>
      </w:pPr>
    </w:p>
    <w:p w:rsidR="006611E4" w:rsidRPr="009F22D7" w:rsidRDefault="006611E4" w:rsidP="009F22D7">
      <w:pPr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sz w:val="24"/>
          <w:szCs w:val="24"/>
          <w:lang w:eastAsia="ar-SA"/>
        </w:rPr>
        <w:t xml:space="preserve">Требования к знаниям и умениям, которые должны приобрести </w:t>
      </w:r>
      <w:r w:rsidR="009F22D7">
        <w:rPr>
          <w:rFonts w:ascii="Times New Roman" w:eastAsia="Calibri" w:hAnsi="Times New Roman" w:cs="Calibri"/>
          <w:b/>
          <w:sz w:val="24"/>
          <w:szCs w:val="24"/>
          <w:lang w:eastAsia="ar-SA"/>
        </w:rPr>
        <w:t xml:space="preserve"> </w:t>
      </w:r>
      <w:r w:rsidRPr="009F22D7">
        <w:rPr>
          <w:rFonts w:ascii="Times New Roman" w:eastAsia="Calibri" w:hAnsi="Times New Roman" w:cs="Calibri"/>
          <w:b/>
          <w:sz w:val="24"/>
          <w:szCs w:val="24"/>
          <w:lang w:eastAsia="ar-SA"/>
        </w:rPr>
        <w:t>обучающиеся в процессе реализации</w:t>
      </w:r>
    </w:p>
    <w:p w:rsidR="006611E4" w:rsidRPr="0067081A" w:rsidRDefault="006611E4" w:rsidP="006611E4">
      <w:pPr>
        <w:spacing w:after="0" w:line="240" w:lineRule="auto"/>
        <w:ind w:left="426"/>
        <w:jc w:val="center"/>
        <w:rPr>
          <w:rFonts w:ascii="Times New Roman" w:eastAsia="Calibri" w:hAnsi="Times New Roman" w:cs="Calibri"/>
          <w:b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sz w:val="24"/>
          <w:szCs w:val="24"/>
          <w:lang w:eastAsia="ar-SA"/>
        </w:rPr>
        <w:t>программы внеурочной деятельности</w:t>
      </w:r>
    </w:p>
    <w:p w:rsidR="006611E4" w:rsidRPr="0067081A" w:rsidRDefault="006611E4" w:rsidP="006611E4">
      <w:pPr>
        <w:spacing w:after="0" w:line="240" w:lineRule="auto"/>
        <w:ind w:left="720"/>
        <w:jc w:val="both"/>
        <w:rPr>
          <w:rFonts w:ascii="Times New Roman" w:eastAsia="Calibri" w:hAnsi="Times New Roman" w:cs="Calibri"/>
          <w:b/>
          <w:sz w:val="24"/>
          <w:szCs w:val="24"/>
          <w:lang w:eastAsia="ar-SA"/>
        </w:rPr>
      </w:pPr>
    </w:p>
    <w:p w:rsidR="006611E4" w:rsidRPr="0067081A" w:rsidRDefault="006611E4" w:rsidP="006611E4">
      <w:pPr>
        <w:spacing w:after="0" w:line="240" w:lineRule="auto"/>
        <w:ind w:firstLine="830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В ходе реализация программы внеурочной деятельности по спортивно-оздоровительному направлению «</w:t>
      </w:r>
      <w:proofErr w:type="spellStart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Здоровейка</w:t>
      </w:r>
      <w:proofErr w:type="spellEnd"/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» обучающиеся должны </w:t>
      </w:r>
      <w:r w:rsidRPr="0067081A">
        <w:rPr>
          <w:rFonts w:ascii="Times New Roman" w:eastAsia="Calibri" w:hAnsi="Times New Roman" w:cs="Calibri"/>
          <w:b/>
          <w:sz w:val="24"/>
          <w:szCs w:val="24"/>
          <w:lang w:eastAsia="ar-SA"/>
        </w:rPr>
        <w:t>знать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: 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основные вопросы гигиены, касающиеся профилактики вирусных заболеваний, передающихся воздушно-капельным путем;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особенности влияния вредных привычек на здоровье младшего школьника;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особенности воздействия двигательной активности на организм человека;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основы рационального питания;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правила оказания первой помощи;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способы сохранения и укрепление  здоровья;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основы развития познавательной сферы;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свои права и права других людей; 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соблюдать общепринятые правила в семье, в школе, в гостях, транспорте, общественных учреждениях; 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lastRenderedPageBreak/>
        <w:t xml:space="preserve">влияние здоровья на успешную учебную деятельность; 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значение физических упражнений для сохранения и укрепления здоровья; </w:t>
      </w:r>
    </w:p>
    <w:p w:rsidR="006611E4" w:rsidRPr="0067081A" w:rsidRDefault="006611E4" w:rsidP="006611E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знания о “полезных” и “вредных” продуктах, значение режима питания.</w:t>
      </w:r>
    </w:p>
    <w:p w:rsidR="006611E4" w:rsidRPr="0067081A" w:rsidRDefault="006611E4" w:rsidP="006611E4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b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b/>
          <w:sz w:val="24"/>
          <w:szCs w:val="24"/>
          <w:lang w:eastAsia="ar-SA"/>
        </w:rPr>
        <w:t>уметь: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составлять индивидуальный режим дня и соблюдать его;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выполнять физические упражнения для развития физических навыков;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различать “полезные” и “вредные” продукты;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использовать средства профилактики ОРЗ, ОРВИ, клещевой энцефалит;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определять благоприятные факторы воздействующие на здоровье; 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заботиться о своем здоровье; 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находить выход из ситуаций, связанных с употреблением алкоголя, наркотиков, сигарет;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применять коммуникативные и презентационные навыки;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использовать навыки элементарной исследовательской деятельности в своей работе;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оказывать первую медицинскую помощь при кровотечении, удушении, утоплении, обморожении, ожоге, травмах, тепловом и солнечном ударах;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находить выход из стрессовых ситуаций;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адекватно оценивать своё поведение в жизненных ситуациях;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отвечать за свои поступки;</w:t>
      </w:r>
    </w:p>
    <w:p w:rsidR="006611E4" w:rsidRPr="0067081A" w:rsidRDefault="006611E4" w:rsidP="006611E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отстаивать свою нравственную позицию в ситуации выбора.</w:t>
      </w:r>
    </w:p>
    <w:p w:rsidR="006611E4" w:rsidRPr="0067081A" w:rsidRDefault="006611E4" w:rsidP="006611E4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            В результате реализации программы  внеурочной деятельности</w:t>
      </w:r>
      <w:r w:rsidR="00AE5F48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по </w:t>
      </w:r>
      <w:r w:rsidRPr="0067081A">
        <w:rPr>
          <w:rFonts w:ascii="Times New Roman" w:eastAsia="Times New Roman" w:hAnsi="Times New Roman" w:cs="Calibri"/>
          <w:color w:val="333333"/>
          <w:sz w:val="24"/>
          <w:szCs w:val="24"/>
          <w:lang w:eastAsia="ar-SA"/>
        </w:rPr>
        <w:t xml:space="preserve">формированию культуры здоровья у обучающихся развиваются группы качеств: </w:t>
      </w:r>
      <w:r w:rsidRPr="0067081A">
        <w:rPr>
          <w:rFonts w:ascii="Times New Roman" w:eastAsia="Calibri" w:hAnsi="Times New Roman" w:cs="Calibri"/>
          <w:sz w:val="24"/>
          <w:szCs w:val="24"/>
          <w:lang w:eastAsia="ar-SA"/>
        </w:rPr>
        <w:t>отношение к самому себе, отношение к другим людям, отношение к вещам, отношение к окружающему миру. Благодаря тому, что содержание данной программы раскрывает все стороны здоровья, обучающиеся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</w:p>
    <w:p w:rsidR="004E599C" w:rsidRDefault="004E599C" w:rsidP="006611E4"/>
    <w:p w:rsidR="006611E4" w:rsidRDefault="006611E4" w:rsidP="006611E4"/>
    <w:p w:rsidR="00AE5F48" w:rsidRDefault="00AE5F48" w:rsidP="006611E4"/>
    <w:p w:rsidR="00AE5F48" w:rsidRDefault="00AE5F48" w:rsidP="006611E4"/>
    <w:p w:rsidR="00AE5F48" w:rsidRDefault="00AE5F48" w:rsidP="006611E4"/>
    <w:p w:rsidR="00AE5F48" w:rsidRDefault="00AE5F48" w:rsidP="006611E4"/>
    <w:p w:rsidR="00AE5F48" w:rsidRDefault="00AE5F48" w:rsidP="006611E4"/>
    <w:p w:rsidR="00AE5F48" w:rsidRDefault="00AE5F48" w:rsidP="00AE5F4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курса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             Цель:</w:t>
      </w:r>
      <w:r w:rsidRPr="003E63F6">
        <w:rPr>
          <w:rFonts w:ascii="Times New Roman" w:hAnsi="Times New Roman" w:cs="Times New Roman"/>
          <w:sz w:val="24"/>
          <w:szCs w:val="24"/>
        </w:rPr>
        <w:t xml:space="preserve"> формировать установки на ведение здорового образа жизни и коммуникативные навыки, такие как, умение сотрудничать, нести ответственность за принятые решения;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 xml:space="preserve">развивать навыки самооценки и самоконтроля в отношении собственного здоровья;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обучать способам и приемам сохранения и укрепления собственного здоровья.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</w:p>
    <w:p w:rsidR="00AE5F48" w:rsidRPr="004B69EB" w:rsidRDefault="00AE5F48" w:rsidP="00AE5F48">
      <w:pPr>
        <w:pStyle w:val="a3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Раздел 1  </w:t>
      </w:r>
      <w:r w:rsidRPr="004B69EB">
        <w:rPr>
          <w:rFonts w:ascii="Times New Roman" w:hAnsi="Times New Roman" w:cs="Times New Roman"/>
          <w:b/>
          <w:bCs/>
          <w:i/>
          <w:sz w:val="24"/>
          <w:szCs w:val="24"/>
        </w:rPr>
        <w:t>Введение  «Вот мы и в школе».(16 ч.)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Определение   понятия   «здоровье». Что такое здоровый образ жизни? Факторы,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укрепляющие здоровье. Личная гигиена, значение утренней гимнастики для организма.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sz w:val="24"/>
          <w:szCs w:val="24"/>
          <w:u w:val="single"/>
        </w:rPr>
        <w:t xml:space="preserve">1 класс         </w:t>
      </w:r>
      <w:r w:rsidRPr="004B69EB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4 часа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1.    </w:t>
      </w:r>
      <w:r w:rsidRPr="003E63F6">
        <w:rPr>
          <w:rFonts w:ascii="Times New Roman" w:hAnsi="Times New Roman" w:cs="Times New Roman"/>
          <w:sz w:val="24"/>
          <w:szCs w:val="24"/>
        </w:rPr>
        <w:t>Дорога к доброму здоровью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Тема2     </w:t>
      </w:r>
      <w:r w:rsidRPr="003E63F6">
        <w:rPr>
          <w:rFonts w:ascii="Times New Roman" w:hAnsi="Times New Roman" w:cs="Times New Roman"/>
          <w:sz w:val="24"/>
          <w:szCs w:val="24"/>
        </w:rPr>
        <w:t>Здоровье в порядке- спасибо зарядке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    </w:t>
      </w:r>
      <w:r w:rsidRPr="003E63F6">
        <w:rPr>
          <w:rFonts w:ascii="Times New Roman" w:hAnsi="Times New Roman" w:cs="Times New Roman"/>
          <w:sz w:val="24"/>
          <w:szCs w:val="24"/>
        </w:rPr>
        <w:t xml:space="preserve">В гостях у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Мойдодыра</w:t>
      </w:r>
      <w:proofErr w:type="spellEnd"/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                Кукольный спектакль </w:t>
      </w:r>
      <w:r w:rsidRPr="003E63F6">
        <w:rPr>
          <w:rFonts w:ascii="Times New Roman" w:hAnsi="Times New Roman" w:cs="Times New Roman"/>
          <w:sz w:val="24"/>
          <w:szCs w:val="24"/>
        </w:rPr>
        <w:tab/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3E63F6">
        <w:rPr>
          <w:rFonts w:ascii="Times New Roman" w:hAnsi="Times New Roman" w:cs="Times New Roman"/>
          <w:sz w:val="24"/>
          <w:szCs w:val="24"/>
        </w:rPr>
        <w:t>К. Чуковский «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3E63F6">
        <w:rPr>
          <w:rFonts w:ascii="Times New Roman" w:hAnsi="Times New Roman" w:cs="Times New Roman"/>
          <w:i/>
          <w:sz w:val="24"/>
          <w:szCs w:val="24"/>
        </w:rPr>
        <w:t>»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sz w:val="24"/>
          <w:szCs w:val="24"/>
          <w:u w:val="single"/>
        </w:rPr>
        <w:t xml:space="preserve">Тема 4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4B69EB">
        <w:rPr>
          <w:rFonts w:ascii="Times New Roman" w:hAnsi="Times New Roman" w:cs="Times New Roman"/>
          <w:sz w:val="24"/>
          <w:szCs w:val="24"/>
          <w:u w:val="single"/>
        </w:rPr>
        <w:t xml:space="preserve"> Праздник чистоты «К нам приехал </w:t>
      </w:r>
      <w:proofErr w:type="spellStart"/>
      <w:r w:rsidRPr="004B69EB">
        <w:rPr>
          <w:rFonts w:ascii="Times New Roman" w:hAnsi="Times New Roman" w:cs="Times New Roman"/>
          <w:sz w:val="24"/>
          <w:szCs w:val="24"/>
          <w:u w:val="single"/>
        </w:rPr>
        <w:t>Мойдодыр</w:t>
      </w:r>
      <w:proofErr w:type="spellEnd"/>
      <w:r w:rsidRPr="004B69EB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4B69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класс-              4 часа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       </w:t>
      </w:r>
      <w:r w:rsidRPr="003E63F6">
        <w:rPr>
          <w:rFonts w:ascii="Times New Roman" w:hAnsi="Times New Roman" w:cs="Times New Roman"/>
          <w:sz w:val="24"/>
          <w:szCs w:val="24"/>
        </w:rPr>
        <w:t>Что мы знаем о ЗОЖ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2     </w:t>
      </w:r>
      <w:r w:rsidRPr="003E63F6">
        <w:rPr>
          <w:rFonts w:ascii="Times New Roman" w:hAnsi="Times New Roman" w:cs="Times New Roman"/>
          <w:sz w:val="24"/>
          <w:szCs w:val="24"/>
        </w:rPr>
        <w:t xml:space="preserve">По стране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Здоровейке</w:t>
      </w:r>
      <w:proofErr w:type="spellEnd"/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       </w:t>
      </w:r>
      <w:r w:rsidRPr="003E63F6">
        <w:rPr>
          <w:rFonts w:ascii="Times New Roman" w:hAnsi="Times New Roman" w:cs="Times New Roman"/>
          <w:sz w:val="24"/>
          <w:szCs w:val="24"/>
        </w:rPr>
        <w:t xml:space="preserve">В гостях у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Мойдодыра</w:t>
      </w:r>
      <w:proofErr w:type="spellEnd"/>
    </w:p>
    <w:p w:rsidR="00AE5F48" w:rsidRPr="004B69EB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B69EB">
        <w:rPr>
          <w:rFonts w:ascii="Times New Roman" w:hAnsi="Times New Roman" w:cs="Times New Roman"/>
          <w:sz w:val="24"/>
          <w:szCs w:val="24"/>
          <w:u w:val="single"/>
        </w:rPr>
        <w:t>Тема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4     Я хозяин своего здоровья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3класс –   4 часа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Тема 1    </w:t>
      </w:r>
      <w:r w:rsidRPr="003E63F6">
        <w:rPr>
          <w:rFonts w:ascii="Times New Roman" w:hAnsi="Times New Roman" w:cs="Times New Roman"/>
          <w:sz w:val="24"/>
          <w:szCs w:val="24"/>
        </w:rPr>
        <w:t>«Здоровый образ жизни, что это?»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2    </w:t>
      </w:r>
      <w:r w:rsidRPr="003E63F6">
        <w:rPr>
          <w:rFonts w:ascii="Times New Roman" w:hAnsi="Times New Roman" w:cs="Times New Roman"/>
          <w:sz w:val="24"/>
          <w:szCs w:val="24"/>
        </w:rPr>
        <w:t>Личная гигиена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     </w:t>
      </w:r>
      <w:r w:rsidRPr="003E63F6">
        <w:rPr>
          <w:rFonts w:ascii="Times New Roman" w:hAnsi="Times New Roman" w:cs="Times New Roman"/>
          <w:sz w:val="24"/>
          <w:szCs w:val="24"/>
        </w:rPr>
        <w:t xml:space="preserve">В гостях у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Мойдодыра</w:t>
      </w:r>
      <w:proofErr w:type="spellEnd"/>
    </w:p>
    <w:p w:rsidR="00AE5F48" w:rsidRPr="004B69EB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i/>
          <w:sz w:val="24"/>
          <w:szCs w:val="24"/>
          <w:u w:val="single"/>
          <w:lang w:eastAsia="en-US"/>
        </w:rPr>
        <w:t xml:space="preserve">Тема 4     </w:t>
      </w:r>
      <w:r w:rsidRPr="004B69EB">
        <w:rPr>
          <w:rFonts w:ascii="Times New Roman" w:hAnsi="Times New Roman" w:cs="Times New Roman"/>
          <w:i/>
          <w:sz w:val="24"/>
          <w:szCs w:val="24"/>
          <w:u w:val="single"/>
        </w:rPr>
        <w:t xml:space="preserve">«Остров здоровья» 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en-US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4 класс-            4 часа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Тема 2   «Здоровье и здоровый образ жизни»</w:t>
      </w:r>
      <w:r w:rsidRPr="003E63F6">
        <w:rPr>
          <w:rFonts w:ascii="Times New Roman" w:hAnsi="Times New Roman" w:cs="Times New Roman"/>
          <w:bCs/>
          <w:iCs/>
          <w:sz w:val="24"/>
          <w:szCs w:val="24"/>
        </w:rPr>
        <w:t xml:space="preserve"> (1ч.).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3.</w:t>
      </w:r>
      <w:r w:rsidRPr="003E63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</w:t>
      </w:r>
      <w:r w:rsidRPr="003E63F6">
        <w:rPr>
          <w:rFonts w:ascii="Times New Roman" w:hAnsi="Times New Roman" w:cs="Times New Roman"/>
          <w:sz w:val="24"/>
          <w:szCs w:val="24"/>
        </w:rPr>
        <w:t>Правила личной гигиены(1ч)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  </w:t>
      </w:r>
      <w:r w:rsidRPr="003E63F6">
        <w:rPr>
          <w:rFonts w:ascii="Times New Roman" w:hAnsi="Times New Roman" w:cs="Times New Roman"/>
          <w:sz w:val="24"/>
          <w:szCs w:val="24"/>
        </w:rPr>
        <w:t>Физическая активность и здоровье(1ч</w:t>
      </w:r>
      <w:r w:rsidRPr="003E63F6">
        <w:rPr>
          <w:rFonts w:ascii="Times New Roman" w:hAnsi="Times New Roman" w:cs="Times New Roman"/>
          <w:i/>
          <w:sz w:val="24"/>
          <w:szCs w:val="24"/>
        </w:rPr>
        <w:t>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>Тема 4</w:t>
      </w:r>
      <w:r w:rsidRPr="003E63F6">
        <w:rPr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    </w:t>
      </w:r>
      <w:r w:rsidRPr="003E63F6">
        <w:rPr>
          <w:rFonts w:ascii="Times New Roman" w:hAnsi="Times New Roman" w:cs="Times New Roman"/>
          <w:i/>
          <w:sz w:val="24"/>
          <w:szCs w:val="24"/>
          <w:u w:val="single"/>
          <w:lang w:eastAsia="en-US"/>
        </w:rPr>
        <w:t>Как познать себя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ab/>
      </w:r>
    </w:p>
    <w:p w:rsidR="00AE5F48" w:rsidRPr="004B69EB" w:rsidRDefault="00AE5F48" w:rsidP="00AE5F48">
      <w:pPr>
        <w:pStyle w:val="a3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>Раздел 2.   Питание и здоровье (20</w:t>
      </w:r>
      <w:r w:rsidRPr="004B69EB">
        <w:rPr>
          <w:rFonts w:ascii="Times New Roman" w:hAnsi="Times New Roman" w:cs="Times New Roman"/>
          <w:b/>
          <w:i/>
          <w:iCs/>
          <w:sz w:val="24"/>
          <w:szCs w:val="24"/>
        </w:rPr>
        <w:t>ч.)</w:t>
      </w:r>
    </w:p>
    <w:p w:rsidR="00AE5F48" w:rsidRPr="003E63F6" w:rsidRDefault="00AE5F48" w:rsidP="00AE5F48">
      <w:pPr>
        <w:pStyle w:val="a3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Основы правильного питания, гигиенические навыки культуры поведения во время приема пищи, кулинарные традиции современности и прошлого. Знания об основных витаминах в продуктах питании; о необходимости разнообразно питаться; о полезных и не очень полезных для здоровья продуктах, о пользе прогулок после еды, о режиме питания, о режиме употребления жидкости, о целебных источниках и минеральной воде.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1 класс – 5 часов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Тема 1    </w:t>
      </w:r>
      <w:r w:rsidRPr="003E63F6">
        <w:rPr>
          <w:rFonts w:ascii="Times New Roman" w:hAnsi="Times New Roman" w:cs="Times New Roman"/>
          <w:sz w:val="24"/>
          <w:szCs w:val="24"/>
        </w:rPr>
        <w:t xml:space="preserve">Витаминная тарелка на каждый день. Конкурс рисунков «Витамины наши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друзь</w:t>
      </w:r>
      <w:proofErr w:type="spellEnd"/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                и помощники»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2.   </w:t>
      </w:r>
      <w:r w:rsidRPr="003E63F6">
        <w:rPr>
          <w:rFonts w:ascii="Times New Roman" w:hAnsi="Times New Roman" w:cs="Times New Roman"/>
          <w:sz w:val="24"/>
          <w:szCs w:val="24"/>
        </w:rPr>
        <w:t>Культура питания. Приглашаем к чаю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3.</w:t>
      </w:r>
      <w:r w:rsidRPr="003E63F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Ю.Тувим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«Овощи»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4.   </w:t>
      </w:r>
      <w:r w:rsidRPr="003E63F6">
        <w:rPr>
          <w:rFonts w:ascii="Times New Roman" w:hAnsi="Times New Roman" w:cs="Times New Roman"/>
          <w:iCs/>
          <w:sz w:val="24"/>
          <w:szCs w:val="24"/>
        </w:rPr>
        <w:t>Как и чем мы питаемся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</w:t>
      </w: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>5    Красный, жёлтый, зелёный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класс-   5 часов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 xml:space="preserve"> Правильное питание – залог здоровья Меню из трех блюд на всю жизнь.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sz w:val="24"/>
          <w:szCs w:val="24"/>
        </w:rPr>
        <w:t xml:space="preserve"> Культура питания. Этикет.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3.</w:t>
      </w:r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iCs/>
          <w:sz w:val="24"/>
          <w:szCs w:val="24"/>
        </w:rPr>
        <w:t>Спектакль «Я выбираю кашу»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4.</w:t>
      </w:r>
      <w:r w:rsidRPr="003E63F6">
        <w:rPr>
          <w:rFonts w:ascii="Times New Roman" w:hAnsi="Times New Roman" w:cs="Times New Roman"/>
          <w:iCs/>
          <w:sz w:val="24"/>
          <w:szCs w:val="24"/>
        </w:rPr>
        <w:t xml:space="preserve"> «Что даёт нам море»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 </w:t>
      </w:r>
      <w:r w:rsidRPr="003E63F6">
        <w:rPr>
          <w:rFonts w:ascii="Times New Roman" w:hAnsi="Times New Roman" w:cs="Times New Roman"/>
          <w:iCs/>
          <w:sz w:val="24"/>
          <w:szCs w:val="24"/>
          <w:u w:val="single"/>
        </w:rPr>
        <w:t xml:space="preserve">Светофор здорового питания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класс-  5 часов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 xml:space="preserve"> Игра «Смак»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sz w:val="24"/>
          <w:szCs w:val="24"/>
        </w:rPr>
        <w:t xml:space="preserve"> Правильное питание –залог физического и психологического здоровья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3.</w:t>
      </w:r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iCs/>
          <w:sz w:val="24"/>
          <w:szCs w:val="24"/>
        </w:rPr>
        <w:t>Вредные микробы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4. </w:t>
      </w:r>
      <w:r w:rsidRPr="003E63F6">
        <w:rPr>
          <w:rFonts w:ascii="Times New Roman" w:hAnsi="Times New Roman" w:cs="Times New Roman"/>
          <w:sz w:val="24"/>
          <w:szCs w:val="24"/>
        </w:rPr>
        <w:t>Что такое здоровая пища и как её приготовить</w:t>
      </w:r>
      <w:r w:rsidRPr="003E63F6">
        <w:rPr>
          <w:rFonts w:ascii="Times New Roman" w:hAnsi="Times New Roman" w:cs="Times New Roman"/>
          <w:iCs/>
          <w:sz w:val="24"/>
          <w:szCs w:val="24"/>
          <w:highlight w:val="yellow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</w:t>
      </w: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 xml:space="preserve">5 </w:t>
      </w:r>
      <w:r w:rsidRPr="003E63F6">
        <w:rPr>
          <w:rFonts w:ascii="Times New Roman" w:hAnsi="Times New Roman" w:cs="Times New Roman"/>
          <w:iCs/>
          <w:sz w:val="24"/>
          <w:szCs w:val="24"/>
          <w:u w:val="single"/>
        </w:rPr>
        <w:t>«Чудесный сундучок»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4  класс-     5 часов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   </w:t>
      </w:r>
      <w:r w:rsidRPr="003E63F6">
        <w:rPr>
          <w:rFonts w:ascii="Times New Roman" w:hAnsi="Times New Roman" w:cs="Times New Roman"/>
          <w:sz w:val="24"/>
          <w:szCs w:val="24"/>
        </w:rPr>
        <w:t>Питание необходимое условие для жизни человека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2. </w:t>
      </w:r>
      <w:r w:rsidRPr="003E63F6">
        <w:rPr>
          <w:rFonts w:ascii="Times New Roman" w:hAnsi="Times New Roman" w:cs="Times New Roman"/>
          <w:sz w:val="24"/>
          <w:szCs w:val="24"/>
        </w:rPr>
        <w:t>Здоровая пища для всей семьи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3.</w:t>
      </w:r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iCs/>
          <w:sz w:val="24"/>
          <w:szCs w:val="24"/>
        </w:rPr>
        <w:t>Как питались в стародавние времена  и питание нашего времени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4.  </w:t>
      </w:r>
      <w:r w:rsidRPr="003E63F6">
        <w:rPr>
          <w:rFonts w:ascii="Times New Roman" w:hAnsi="Times New Roman" w:cs="Times New Roman"/>
          <w:sz w:val="24"/>
          <w:szCs w:val="24"/>
        </w:rPr>
        <w:t>Секреты здорового питания. Рацион питания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«Богатырская силушка»</w:t>
      </w:r>
    </w:p>
    <w:p w:rsidR="00AE5F48" w:rsidRPr="004B69EB" w:rsidRDefault="00AE5F48" w:rsidP="00AE5F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>Раздел 3. Моё здоровье в моих руках( 28ч.)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Влияние окружающей среды на здоровье человека, чередование труда и отдыха, профилактика нарушений зрения и опорно-двигательного аппарата, направлено на формирование потребности в здоровом образе жизни, формирование нравственных представлений и убеждений.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1 класс (7 часов</w:t>
      </w: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 xml:space="preserve"> Соблюдаем мы режим , быть здоровыми хотим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Соблюдаем мы режим , быть здоровыми хотим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iCs/>
          <w:sz w:val="24"/>
          <w:szCs w:val="24"/>
        </w:rPr>
        <w:t>Кукольный театр Стихотворение «Ручеёк»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 </w:t>
      </w:r>
      <w:r w:rsidRPr="003E63F6">
        <w:rPr>
          <w:rFonts w:ascii="Times New Roman" w:hAnsi="Times New Roman" w:cs="Times New Roman"/>
          <w:sz w:val="24"/>
          <w:szCs w:val="24"/>
        </w:rPr>
        <w:t>Экскурсия «Сезонные изменения и как их принимает человек»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</w:rPr>
        <w:t>Как обезопасить свою жизнь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6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День здоровья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Pr="003E63F6">
        <w:rPr>
          <w:rFonts w:ascii="Times New Roman" w:hAnsi="Times New Roman" w:cs="Times New Roman"/>
          <w:sz w:val="24"/>
          <w:szCs w:val="24"/>
        </w:rPr>
        <w:t>Мы болезнь победим быть здоровыми хотим»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7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В здоровом теле здоровый дух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 (7 часов)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lastRenderedPageBreak/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 xml:space="preserve"> Сон и его значение для здоровья человека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Закаливание в домашних условиях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День здоровья «Будьте здоровы»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iCs/>
          <w:sz w:val="24"/>
          <w:szCs w:val="24"/>
        </w:rPr>
        <w:t>Иммунитет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</w:rPr>
        <w:t>Беседа “Как сохранять и укреплять свое здоровье”.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6 </w:t>
      </w:r>
      <w:r w:rsidRPr="003E63F6">
        <w:rPr>
          <w:rFonts w:ascii="Times New Roman" w:hAnsi="Times New Roman" w:cs="Times New Roman"/>
          <w:sz w:val="24"/>
          <w:szCs w:val="24"/>
        </w:rPr>
        <w:t>Спорт в жизни ребёнка.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7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Слагаемые здоровья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 (7 часов)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 xml:space="preserve"> Труд и здоровье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Наш мозг и его волшебные действия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День здоровья«Хочу остаться здоровым</w:t>
      </w:r>
      <w:r w:rsidRPr="003E63F6">
        <w:rPr>
          <w:rFonts w:ascii="Times New Roman" w:hAnsi="Times New Roman" w:cs="Times New Roman"/>
          <w:i/>
          <w:sz w:val="24"/>
          <w:szCs w:val="24"/>
        </w:rPr>
        <w:t>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</w:rPr>
        <w:t xml:space="preserve"> Солнце, воздух и вода наши лучшие друзья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</w:rPr>
        <w:t>Беседа “Как сохранять и укреплять свое здоровье”.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6 </w:t>
      </w:r>
      <w:r w:rsidRPr="003E63F6">
        <w:rPr>
          <w:rFonts w:ascii="Times New Roman" w:hAnsi="Times New Roman" w:cs="Times New Roman"/>
          <w:sz w:val="24"/>
          <w:szCs w:val="24"/>
        </w:rPr>
        <w:t>Экскурсия «Природа – источник здоровья»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7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«Моё здоровье в моих руках»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4 класс (7 часов)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Cs/>
          <w:sz w:val="24"/>
          <w:szCs w:val="24"/>
        </w:rPr>
        <w:t xml:space="preserve"> Домашняя аптечка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«Мы за здоровый образ жизни»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</w:t>
      </w:r>
      <w:r w:rsidRPr="003E63F6">
        <w:rPr>
          <w:rFonts w:ascii="Times New Roman" w:hAnsi="Times New Roman" w:cs="Times New Roman"/>
          <w:sz w:val="24"/>
          <w:szCs w:val="24"/>
        </w:rPr>
        <w:t>Марафон «Сколько стоит твоё здоровье»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</w:rPr>
        <w:t xml:space="preserve">«Береги зрение с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молоду</w:t>
      </w:r>
      <w:proofErr w:type="spellEnd"/>
      <w:r w:rsidRPr="003E63F6">
        <w:rPr>
          <w:rFonts w:ascii="Times New Roman" w:hAnsi="Times New Roman" w:cs="Times New Roman"/>
          <w:sz w:val="24"/>
          <w:szCs w:val="24"/>
        </w:rPr>
        <w:t>».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</w:rPr>
        <w:t>Как избежать искривления позвоночника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6 </w:t>
      </w:r>
      <w:r w:rsidRPr="003E63F6">
        <w:rPr>
          <w:rFonts w:ascii="Times New Roman" w:hAnsi="Times New Roman" w:cs="Times New Roman"/>
          <w:sz w:val="24"/>
          <w:szCs w:val="24"/>
        </w:rPr>
        <w:t>Отдых для здоровья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7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Умеем ли мы отвечать за своё здоровье </w:t>
      </w:r>
    </w:p>
    <w:p w:rsidR="00AE5F48" w:rsidRDefault="00AE5F48" w:rsidP="00AE5F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E5F48" w:rsidRPr="004B69EB" w:rsidRDefault="00AE5F48" w:rsidP="00AE5F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>Раздел 4. Я в школе и дома (36ч.)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Социально одобряемые нормы и правила поведения обучающихся в образовательном учреждении, гигиена одежды, правила хорошего тона, направлено на формирование здоровых установок и навыков ответственного поведения, снижающих вероятность приобщения к вредным привычкам.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1 класс (6 часов)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 </w:t>
      </w:r>
      <w:r w:rsidRPr="003E63F6">
        <w:rPr>
          <w:rFonts w:ascii="Times New Roman" w:hAnsi="Times New Roman" w:cs="Times New Roman"/>
          <w:sz w:val="24"/>
          <w:szCs w:val="24"/>
        </w:rPr>
        <w:t>Мой внешний вид –залог здоровья 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2 </w:t>
      </w:r>
      <w:r w:rsidRPr="003E63F6">
        <w:rPr>
          <w:rFonts w:ascii="Times New Roman" w:hAnsi="Times New Roman" w:cs="Times New Roman"/>
          <w:sz w:val="24"/>
          <w:szCs w:val="24"/>
        </w:rPr>
        <w:t>Зрение – это сила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</w:t>
      </w:r>
      <w:r w:rsidRPr="003E63F6">
        <w:rPr>
          <w:rFonts w:ascii="Times New Roman" w:hAnsi="Times New Roman" w:cs="Times New Roman"/>
          <w:sz w:val="24"/>
          <w:szCs w:val="24"/>
        </w:rPr>
        <w:t>Осанка – это красиво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 </w:t>
      </w:r>
      <w:r w:rsidRPr="003E63F6">
        <w:rPr>
          <w:rFonts w:ascii="Times New Roman" w:hAnsi="Times New Roman" w:cs="Times New Roman"/>
          <w:sz w:val="24"/>
          <w:szCs w:val="24"/>
        </w:rPr>
        <w:t>Весёлые переменки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</w:rPr>
        <w:t>Здоровье и домашние задания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6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Мы весёлые ребята , быть здоровыми х</w:t>
      </w:r>
      <w:r>
        <w:rPr>
          <w:rFonts w:ascii="Times New Roman" w:hAnsi="Times New Roman" w:cs="Times New Roman"/>
          <w:sz w:val="24"/>
          <w:szCs w:val="24"/>
          <w:u w:val="single"/>
        </w:rPr>
        <w:t>отим , все болезни победим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 (6 часов)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 </w:t>
      </w:r>
      <w:r w:rsidRPr="003E63F6">
        <w:rPr>
          <w:rFonts w:ascii="Times New Roman" w:hAnsi="Times New Roman" w:cs="Times New Roman"/>
          <w:sz w:val="24"/>
          <w:szCs w:val="24"/>
        </w:rPr>
        <w:t>Я и мои одноклассники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lastRenderedPageBreak/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i/>
          <w:sz w:val="24"/>
          <w:szCs w:val="24"/>
        </w:rPr>
        <w:t>Почему устают глаза?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</w:t>
      </w:r>
      <w:r w:rsidRPr="003E63F6">
        <w:rPr>
          <w:rFonts w:ascii="Times New Roman" w:hAnsi="Times New Roman" w:cs="Times New Roman"/>
          <w:sz w:val="24"/>
          <w:szCs w:val="24"/>
        </w:rPr>
        <w:t>Гигиена позвоночника. Сколиоз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 </w:t>
      </w:r>
      <w:r w:rsidRPr="003E63F6">
        <w:rPr>
          <w:rFonts w:ascii="Times New Roman" w:hAnsi="Times New Roman" w:cs="Times New Roman"/>
          <w:sz w:val="24"/>
          <w:szCs w:val="24"/>
        </w:rPr>
        <w:t>Шалости и травмы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</w:rPr>
        <w:t>«Я сажусь за уроки» Переутомление и утомление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6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Умники и умницы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 (6 часов)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 </w:t>
      </w:r>
      <w:r w:rsidRPr="003E63F6">
        <w:rPr>
          <w:rFonts w:ascii="Times New Roman" w:hAnsi="Times New Roman" w:cs="Times New Roman"/>
          <w:sz w:val="24"/>
          <w:szCs w:val="24"/>
        </w:rPr>
        <w:t>Мой внешний вид –залог здоровья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Доброречие</w:t>
      </w:r>
      <w:proofErr w:type="spellEnd"/>
      <w:r w:rsidRPr="003E63F6">
        <w:rPr>
          <w:rFonts w:ascii="Times New Roman" w:hAnsi="Times New Roman" w:cs="Times New Roman"/>
          <w:sz w:val="24"/>
          <w:szCs w:val="24"/>
        </w:rPr>
        <w:t>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sz w:val="24"/>
          <w:szCs w:val="24"/>
        </w:rPr>
        <w:t xml:space="preserve"> Спектакль С.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Преображнский</w:t>
      </w:r>
      <w:proofErr w:type="spellEnd"/>
      <w:r w:rsidRPr="003E63F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Капризка</w:t>
      </w:r>
      <w:proofErr w:type="spellEnd"/>
      <w:r w:rsidRPr="003E63F6">
        <w:rPr>
          <w:rFonts w:ascii="Times New Roman" w:hAnsi="Times New Roman" w:cs="Times New Roman"/>
          <w:sz w:val="24"/>
          <w:szCs w:val="24"/>
        </w:rPr>
        <w:t>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</w:rPr>
        <w:t>«Бесценный дар- зрение»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Тема5 </w:t>
      </w:r>
      <w:r w:rsidRPr="003E63F6">
        <w:rPr>
          <w:rFonts w:ascii="Times New Roman" w:hAnsi="Times New Roman" w:cs="Times New Roman"/>
          <w:sz w:val="24"/>
          <w:szCs w:val="24"/>
        </w:rPr>
        <w:t>Гигиена правильной осанки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Тема6</w:t>
      </w:r>
      <w:r w:rsidRPr="003E63F6">
        <w:rPr>
          <w:rFonts w:ascii="Times New Roman" w:hAnsi="Times New Roman" w:cs="Times New Roman"/>
          <w:sz w:val="24"/>
          <w:szCs w:val="24"/>
        </w:rPr>
        <w:t>«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Спасатели , вперёд!»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4 класс (6 часов)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>«Мы здоровьем дорожим – соблюдая свой режим»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«Класс не улица ребята! И запомнить это надо!»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sz w:val="24"/>
          <w:szCs w:val="24"/>
        </w:rPr>
        <w:t xml:space="preserve"> Кукольный спектакль «Спеши делать добро»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 </w:t>
      </w:r>
      <w:r w:rsidRPr="003E63F6">
        <w:rPr>
          <w:rFonts w:ascii="Times New Roman" w:hAnsi="Times New Roman" w:cs="Times New Roman"/>
          <w:sz w:val="24"/>
          <w:szCs w:val="24"/>
        </w:rPr>
        <w:t>Что такое дружба? Как дружить в школе?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</w:rPr>
        <w:t>Мода и школьные будни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6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Делу время , потехе час.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5F48" w:rsidRPr="004B69EB" w:rsidRDefault="00AE5F48" w:rsidP="00AE5F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>Раздел 5. Чтоб забыть про докторов</w:t>
      </w:r>
      <w:r w:rsidRPr="004B69E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4B69EB">
        <w:rPr>
          <w:rFonts w:ascii="Times New Roman" w:hAnsi="Times New Roman" w:cs="Times New Roman"/>
          <w:b/>
          <w:i/>
          <w:sz w:val="24"/>
          <w:szCs w:val="24"/>
        </w:rPr>
        <w:t>( 16ч.)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Обучение здоровому образу жизни за счет формирования умений делать выбор "быть здоровым".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1 класс (4 часа)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 Хочу остаться здоровым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Вкусные и полезные вкусности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3. </w:t>
      </w:r>
      <w:r w:rsidRPr="003E63F6">
        <w:rPr>
          <w:rFonts w:ascii="Times New Roman" w:hAnsi="Times New Roman" w:cs="Times New Roman"/>
          <w:sz w:val="24"/>
          <w:szCs w:val="24"/>
        </w:rPr>
        <w:t>День здоровья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 xml:space="preserve"> «Как хорошо      здоровым быть»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</w:rPr>
        <w:t>«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Как сохранять и укреплять свое здоровье»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 (4 часа)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 xml:space="preserve"> С. Преображенский «Огородники»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защитить себя от болезни.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sz w:val="24"/>
          <w:szCs w:val="24"/>
        </w:rPr>
        <w:t xml:space="preserve"> День здоровья «Самый здоровый класс»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</w:rPr>
        <w:t xml:space="preserve"> «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Разговор о правильном питании» Вкусные и полезные вкусности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 (4 часа)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 xml:space="preserve"> Шарль Перро «Красная шапочка»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Движение это жизнь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День здоровья «Дальше, быстрее, выше»</w:t>
      </w:r>
    </w:p>
    <w:p w:rsidR="00AE5F48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«Разговор о правильном питании» Вкусные и полезные вкусности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4 класс (4 часа)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</w:t>
      </w:r>
      <w:r w:rsidRPr="003E63F6">
        <w:rPr>
          <w:rFonts w:ascii="Times New Roman" w:hAnsi="Times New Roman" w:cs="Times New Roman"/>
          <w:sz w:val="24"/>
          <w:szCs w:val="24"/>
        </w:rPr>
        <w:t>1Чтоб болезней не бояться, надо спортом заниматься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День здоровья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 xml:space="preserve">«За здоровый образ жизни».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sz w:val="24"/>
          <w:szCs w:val="24"/>
        </w:rPr>
        <w:t xml:space="preserve"> Кукольный спектакль  Преображенский «Огородники»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«Разговор о правильном питании» Вкусные и полезные вкусности </w:t>
      </w:r>
    </w:p>
    <w:p w:rsidR="00AE5F48" w:rsidRPr="004B69EB" w:rsidRDefault="00AE5F48" w:rsidP="00AE5F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>Раздел 6. Я и моё ближайшее окружение (15 ч.)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Развитие познавательных процессов, значимые взрослые, вредные привычки, настроение в школе и дома; моё настроение, ориентировано на формирование  позитивного отношения к самому себе, потребности в саморазвитии, стимулирование к самовоспитанию.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1 класс (3 часа)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Моё настроение. Передай улыбку по кругу.  Выставка рисунков «Моё настроение»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Вредные и полезные привычки.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Я б в спасатели пошел”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 (4 часа)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Мир эмоций и чувств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Вредные привычки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«Веснянка»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В мире интересного.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 (4 часа)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Мир моих увлечений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Вредные привычки и их профилактика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Добро лучше , чем зло, зависть, жадность.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Кукольный спектакль А.С.Пушкин «Сказка о рыбаке и рыбке»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В мире интересного.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4 класс (4 часа)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Размышление о жизненном опыте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sz w:val="24"/>
          <w:szCs w:val="24"/>
        </w:rPr>
        <w:t>Вредные привычки и их профилактика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Школа и моё настроение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В мире интересного. </w:t>
      </w:r>
    </w:p>
    <w:p w:rsidR="00AE5F48" w:rsidRPr="004B69EB" w:rsidRDefault="00AE5F48" w:rsidP="00AE5F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>Раздел 7. «Вот и стали мы на год  взрослей» ( 16ч.)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Первая доврачебная помощь в летний период, опасности летнего периода.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1 класс (4 ча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</w:t>
      </w: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Опасности летом (просмотр видео фильма)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sz w:val="24"/>
          <w:szCs w:val="24"/>
        </w:rPr>
        <w:t>Первая доврачебная помощь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Вредные и полезные растения.</w:t>
      </w:r>
      <w:r w:rsidRPr="003E63F6">
        <w:rPr>
          <w:rFonts w:ascii="Times New Roman" w:hAnsi="Times New Roman" w:cs="Times New Roman"/>
          <w:iCs/>
          <w:sz w:val="24"/>
          <w:szCs w:val="24"/>
        </w:rPr>
        <w:t xml:space="preserve"> Кукольный театр: Русская народная сказка «Репка»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Чему мы научились за год.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 (4 часа)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Я и опасность.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lastRenderedPageBreak/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 xml:space="preserve">Чем и как можно отравиться.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iCs/>
          <w:sz w:val="24"/>
          <w:szCs w:val="24"/>
        </w:rPr>
        <w:t>Первая помощь при отравлении</w:t>
      </w:r>
    </w:p>
    <w:p w:rsidR="00AE5F48" w:rsidRPr="00632E50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  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Наши успехи и достижения.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 (4часа)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Я и опасность.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sz w:val="24"/>
          <w:szCs w:val="24"/>
        </w:rPr>
        <w:t>Лесная аптека на службе человека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Игра «Не зная броду, не суйся в воду»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Чему мы научились и чего достигли. </w:t>
      </w:r>
    </w:p>
    <w:p w:rsidR="00AE5F48" w:rsidRPr="004B69EB" w:rsidRDefault="00AE5F48" w:rsidP="00AE5F48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4 класс (4часа)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Я и опасность.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Игра «Мой горизонт»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  </w:t>
      </w:r>
      <w:r w:rsidRPr="003E63F6">
        <w:rPr>
          <w:rFonts w:ascii="Times New Roman" w:hAnsi="Times New Roman" w:cs="Times New Roman"/>
          <w:sz w:val="24"/>
          <w:szCs w:val="24"/>
        </w:rPr>
        <w:t>Гордо реет флаг здоровья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  </w:t>
      </w:r>
      <w:r w:rsidRPr="003E63F6">
        <w:rPr>
          <w:rFonts w:ascii="Times New Roman" w:hAnsi="Times New Roman" w:cs="Times New Roman"/>
          <w:sz w:val="24"/>
          <w:szCs w:val="24"/>
        </w:rPr>
        <w:t>«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У</w:t>
      </w:r>
      <w:r w:rsidRPr="003E63F6">
        <w:rPr>
          <w:rFonts w:ascii="Times New Roman" w:hAnsi="Times New Roman" w:cs="Times New Roman"/>
          <w:bCs/>
          <w:sz w:val="24"/>
          <w:szCs w:val="24"/>
          <w:u w:val="single"/>
        </w:rPr>
        <w:t>меете ли вы вести здоровый образ жизни</w:t>
      </w:r>
      <w:r>
        <w:rPr>
          <w:rFonts w:ascii="Times New Roman" w:hAnsi="Times New Roman" w:cs="Times New Roman"/>
          <w:sz w:val="24"/>
          <w:szCs w:val="24"/>
          <w:u w:val="single"/>
        </w:rPr>
        <w:t>». итоговый контроль знаний.</w:t>
      </w:r>
    </w:p>
    <w:p w:rsidR="00AE5F48" w:rsidRDefault="00AE5F48" w:rsidP="006611E4"/>
    <w:p w:rsidR="00AE5F48" w:rsidRPr="003E63F6" w:rsidRDefault="00AE5F48" w:rsidP="00AE5F4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</w:t>
      </w:r>
      <w:r w:rsidRPr="003E63F6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sz w:val="24"/>
          <w:szCs w:val="24"/>
        </w:rPr>
        <w:t>ИРОВАНИЕ</w:t>
      </w:r>
    </w:p>
    <w:p w:rsidR="00AE5F48" w:rsidRPr="003E63F6" w:rsidRDefault="00AE5F48" w:rsidP="00AE5F48">
      <w:pPr>
        <w:pStyle w:val="a3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63F6">
        <w:rPr>
          <w:rFonts w:ascii="Times New Roman" w:hAnsi="Times New Roman" w:cs="Times New Roman"/>
          <w:b/>
          <w:bCs/>
          <w:i/>
          <w:sz w:val="24"/>
          <w:szCs w:val="24"/>
        </w:rPr>
        <w:t>1 класс</w:t>
      </w:r>
    </w:p>
    <w:p w:rsidR="00AE5F48" w:rsidRPr="003E63F6" w:rsidRDefault="00AE5F48" w:rsidP="00AE5F48">
      <w:pPr>
        <w:pStyle w:val="a3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63F6">
        <w:rPr>
          <w:rFonts w:ascii="Times New Roman" w:hAnsi="Times New Roman" w:cs="Times New Roman"/>
          <w:b/>
          <w:bCs/>
          <w:i/>
          <w:sz w:val="24"/>
          <w:szCs w:val="24"/>
        </w:rPr>
        <w:t>«</w:t>
      </w:r>
      <w:r w:rsidRPr="003E63F6">
        <w:rPr>
          <w:rFonts w:ascii="Times New Roman" w:hAnsi="Times New Roman" w:cs="Times New Roman"/>
          <w:b/>
          <w:i/>
          <w:sz w:val="24"/>
          <w:szCs w:val="24"/>
        </w:rPr>
        <w:t>Первые шаги к здоровью»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3E63F6">
        <w:rPr>
          <w:rFonts w:ascii="Times New Roman" w:hAnsi="Times New Roman" w:cs="Times New Roman"/>
          <w:b/>
          <w:i/>
          <w:sz w:val="24"/>
          <w:szCs w:val="24"/>
        </w:rPr>
        <w:t>Цель:</w:t>
      </w:r>
    </w:p>
    <w:p w:rsidR="00AE5F48" w:rsidRPr="00AE5F48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первичное ознакомление со здоровым образом жизни, формирование потребности в личной гигиене, ознакомление с витаминами и продуктами их содержащими.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322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0942"/>
        <w:gridCol w:w="1559"/>
      </w:tblGrid>
      <w:tr w:rsidR="00AE5F48" w:rsidRPr="003E63F6" w:rsidTr="00AE5F48">
        <w:trPr>
          <w:cantSplit/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</w:tr>
      <w:tr w:rsidR="00AE5F48" w:rsidRPr="003E63F6" w:rsidTr="00AE5F48">
        <w:trPr>
          <w:cantSplit/>
          <w:trHeight w:val="27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F48" w:rsidRPr="003E63F6" w:rsidTr="00AE5F48">
        <w:trPr>
          <w:trHeight w:val="4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E5F48">
        <w:trPr>
          <w:trHeight w:val="4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Дорога к доброму здоровью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4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Здоровье в порядке- спасибо зарядке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41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К. Чуковский «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4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чистоты «К нам приехал 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Питание и здоровье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E5F4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Витаминная тарелка на каждый день. Конкурс рисунков «Витамины наши друзья и помощники»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3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Культура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Приглашаем к чаю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4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395920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Ю.Тувим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«Овощи» (</w:t>
            </w:r>
            <w:r w:rsidR="00AE5F48"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умеем ли мы правильно питаться)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43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Как и чем мы питаемся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F48" w:rsidRPr="003E63F6" w:rsidTr="00AE5F48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Красный, жёлтый, зелёный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E5F48">
        <w:trPr>
          <w:trHeight w:val="3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Соблюдаем мы режим , быть здоровыми хотим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Полезные и вредные продукты.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Кукольный театр Стихотворение «Ручеёк»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Экскурсия «Сезонные изменения и как их принимает человек»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Как обезопасить свою жизнь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AE5F4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«Мы болезнь победим быть здоровыми хотим»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В здоровом теле здоровый дух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3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в школе и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F4A9A">
        <w:trPr>
          <w:trHeight w:val="4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Мой внешний вид –залог здоровья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3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Зрение – это сила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3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Осанка – это красиво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3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Весёлые переменки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Здоровье и домашние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2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Мы весёлые ребята, быть здоровыми хотим , все болезни победим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Чтоб забыть про докторов</w:t>
            </w:r>
            <w:r w:rsidRPr="003E63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E5F48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“Хочу остаться здоровым”.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5.2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Вкусные и полезные вкусности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27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AE5F4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«Как хорошо      здоровым быть»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28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«Как сохранять и укреплять свое здоровье»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E5F4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Моё настроение Передай улыбку по кругу.  Выставка рисунков «Моё настроение»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Вредные и полезные привычки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6.3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“Я б в спасатели пошел”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E5F4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Опасности летом (просмотр видео фильма)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Первая доврачебная помощь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Вредные и полезные растения.</w:t>
            </w: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Кукольный театр: Русская народная сказка «Репка»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Чему мы научились за год.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E5F4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AE5F48" w:rsidRPr="00C63818" w:rsidRDefault="00AE5F48" w:rsidP="00AF4A9A">
      <w:pPr>
        <w:pStyle w:val="a3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i/>
          <w:sz w:val="24"/>
          <w:szCs w:val="24"/>
        </w:rPr>
        <w:t>2 класс</w:t>
      </w:r>
    </w:p>
    <w:p w:rsidR="00AE5F48" w:rsidRPr="003E63F6" w:rsidRDefault="00AE5F48" w:rsidP="00AE5F48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i/>
          <w:sz w:val="24"/>
          <w:szCs w:val="24"/>
        </w:rPr>
        <w:t>«Если хочешь быть здоров»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>Цель:</w:t>
      </w:r>
      <w:r w:rsidRPr="003E63F6">
        <w:rPr>
          <w:rFonts w:ascii="Times New Roman" w:hAnsi="Times New Roman" w:cs="Times New Roman"/>
          <w:sz w:val="24"/>
          <w:szCs w:val="24"/>
        </w:rPr>
        <w:t xml:space="preserve">  </w:t>
      </w:r>
      <w:r w:rsidRPr="003E63F6">
        <w:rPr>
          <w:rFonts w:ascii="Times New Roman" w:hAnsi="Times New Roman" w:cs="Times New Roman"/>
          <w:spacing w:val="-10"/>
          <w:sz w:val="24"/>
          <w:szCs w:val="24"/>
        </w:rPr>
        <w:t>культура питания и этикет, понятие об иммунитете, закаливающие процедуры, ознакомление с лекарственными и ядовитыми растениями нашего края.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3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9"/>
        <w:gridCol w:w="10773"/>
        <w:gridCol w:w="1418"/>
      </w:tblGrid>
      <w:tr w:rsidR="00AE5F48" w:rsidRPr="003E63F6" w:rsidTr="00AF4A9A">
        <w:trPr>
          <w:cantSplit/>
          <w:trHeight w:val="276"/>
        </w:trPr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</w:tr>
      <w:tr w:rsidR="00AE5F48" w:rsidRPr="003E63F6" w:rsidTr="00AF4A9A">
        <w:trPr>
          <w:cantSplit/>
          <w:trHeight w:val="276"/>
        </w:trPr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F48" w:rsidRPr="003E63F6" w:rsidTr="00AF4A9A">
        <w:trPr>
          <w:trHeight w:val="401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F4A9A">
        <w:trPr>
          <w:trHeight w:val="41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Что мы знаем о ЗОЖ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2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По стране 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Здоровейке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1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11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хозяин своего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1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Питание и здоровье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F4A9A">
        <w:trPr>
          <w:trHeight w:val="45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Правильное питание – залог здоровья Меню из трех блюд на всю жизнь.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371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Культура питания. Этикет.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Спектакль «Я выбираю кашу»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«Что даёт нам море»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5F48" w:rsidRPr="003E63F6" w:rsidTr="00AF4A9A">
        <w:trPr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Светофор здорового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5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AF4A9A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F4A9A">
        <w:trPr>
          <w:trHeight w:val="33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Сон и его значение для здоровья человека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39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Закаливание в домашних условиях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39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AF4A9A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  <w:r w:rsidR="00AF4A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«Будьте здоровы»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39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iCs/>
                <w:sz w:val="24"/>
                <w:szCs w:val="24"/>
              </w:rPr>
              <w:t>Иммунитет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39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Беседа “Как сохранять и укреплять свое здоровье”.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39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Спорт в жизни ребёнка.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397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Слагаемые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36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в школе и дома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AF4A9A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F4A9A">
        <w:trPr>
          <w:trHeight w:val="42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и мои одноклассники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0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Почему устают глаза?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Гигиена позвоночника. Сколиоз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1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Шалости и травмы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27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«Я сажусь за уроки» Переутомление и утомление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283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Умники и умницы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01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Чтоб забыть про докторов</w:t>
            </w:r>
            <w:r w:rsidRPr="00C6381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AF4A9A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F4A9A">
        <w:trPr>
          <w:trHeight w:val="37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AF4A9A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С. Преображенский «Огородники»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4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Как защитить себя от болезни.(Выставка рисунков)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4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AF4A9A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  <w:r w:rsidR="00AF4A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«Самый здоровый класс»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rPr>
          <w:trHeight w:val="44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«Разговор о правильном питании» Вкусные и полезные вкусности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AF4A9A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F4A9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Мир эмоций и чувств.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Вредные привычки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«Веснянка»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 мире интересного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C63818" w:rsidRDefault="00AE5F48" w:rsidP="0039592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AF4A9A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E5F48" w:rsidRPr="003E63F6" w:rsidTr="00AF4A9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Я и опасность.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Чем и как можно отравиться.  Кукольный спектакль А.Колобова «Красивые грибы»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Первая помощь при отравлении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Наши успехи и достижения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5F48" w:rsidRPr="003E63F6" w:rsidTr="00AF4A9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F48" w:rsidRPr="003E63F6" w:rsidRDefault="00AE5F48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5F48" w:rsidRDefault="00AE5F48" w:rsidP="006611E4"/>
    <w:p w:rsidR="00AE5F48" w:rsidRPr="00C63818" w:rsidRDefault="00AE5F48" w:rsidP="00AE5F4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lastRenderedPageBreak/>
        <w:t>УЧЕБНО – ТЕМАТИЧЕСКИЙ  ПЛАН</w:t>
      </w:r>
    </w:p>
    <w:p w:rsidR="00AE5F48" w:rsidRPr="00C63818" w:rsidRDefault="00AE5F48" w:rsidP="00AE5F4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Pr="00C63818">
        <w:rPr>
          <w:rFonts w:ascii="Times New Roman" w:hAnsi="Times New Roman" w:cs="Times New Roman"/>
          <w:b/>
          <w:bCs/>
          <w:sz w:val="24"/>
          <w:szCs w:val="24"/>
        </w:rPr>
        <w:t>Здоровейка</w:t>
      </w:r>
      <w:proofErr w:type="spellEnd"/>
      <w:r w:rsidRPr="00C6381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E5F48" w:rsidRPr="00C63818" w:rsidRDefault="00AE5F48" w:rsidP="00AE5F4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p w:rsidR="00AE5F48" w:rsidRPr="00C63818" w:rsidRDefault="00AE5F48" w:rsidP="00AE5F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3818">
        <w:rPr>
          <w:rFonts w:ascii="Times New Roman" w:hAnsi="Times New Roman" w:cs="Times New Roman"/>
          <w:b/>
          <w:i/>
          <w:sz w:val="24"/>
          <w:szCs w:val="24"/>
        </w:rPr>
        <w:t>«По дорожкам здоровья»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>Цель:</w:t>
      </w:r>
      <w:r w:rsidRPr="003E63F6">
        <w:rPr>
          <w:rFonts w:ascii="Times New Roman" w:hAnsi="Times New Roman" w:cs="Times New Roman"/>
          <w:sz w:val="24"/>
          <w:szCs w:val="24"/>
        </w:rPr>
        <w:t xml:space="preserve">  интеллектуальные способности, личная гигиена и здоровье, понятие о микробах, вредные привычки и их профилактика, применении лекарственных растений в профилактических целях.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407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2218"/>
        <w:gridCol w:w="1134"/>
      </w:tblGrid>
      <w:tr w:rsidR="00AF4A9A" w:rsidRPr="003E63F6" w:rsidTr="00AF4A9A">
        <w:trPr>
          <w:cantSplit/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</w:tr>
      <w:tr w:rsidR="00AF4A9A" w:rsidRPr="003E63F6" w:rsidTr="00AF4A9A">
        <w:trPr>
          <w:cantSplit/>
          <w:trHeight w:val="27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9A" w:rsidRPr="003E63F6" w:rsidTr="00AF4A9A">
        <w:trPr>
          <w:trHeight w:val="4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F4A9A" w:rsidRPr="003E63F6" w:rsidTr="00AF4A9A">
        <w:trPr>
          <w:trHeight w:val="2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жизни, что это?»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Личная гигиена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</w:p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2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«Остров здоровья»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Питание и здоровье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F4A9A" w:rsidRPr="003E63F6" w:rsidTr="00AF4A9A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Игра «Смак»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Правильное питание –залог физического и психологического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Вредные микробы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Что такое здоровая пища и как её приготовить</w:t>
            </w:r>
            <w:r w:rsidRPr="003E63F6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4A9A" w:rsidRPr="003E63F6" w:rsidTr="00AF4A9A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«Чудесный сундучок»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AF4A9A" w:rsidRPr="003E63F6" w:rsidTr="00AF4A9A">
        <w:trPr>
          <w:trHeight w:val="3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Труд и здоровье</w:t>
            </w: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Наш мозг и его волшебные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AF4A9A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«Хочу остаться здоровым»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Солнце, воздух и вода наши лучшие друзья.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Беседа “Как сохранять и укреплять свое здоровье”.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Экскурсия «Природа – источник здоровья»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3.7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«Моё здоровье в моих руках»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2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в школе и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F4A9A" w:rsidRPr="003E63F6" w:rsidTr="00AF4A9A">
        <w:trPr>
          <w:trHeight w:val="4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Мой внешний вид –залог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Доброречие</w:t>
            </w:r>
            <w:proofErr w:type="spellEnd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Спектакль С. 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Преображнский</w:t>
            </w:r>
            <w:proofErr w:type="spellEnd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Капризка</w:t>
            </w:r>
            <w:proofErr w:type="spellEnd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«Бесценный дар- зрение».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Гигиена правильной осанки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«Спасатели , вперёд!»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Чтоб забыть про докторов</w:t>
            </w:r>
            <w:r w:rsidRPr="00C6381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Шарль Перро «Красная шапочка»</w:t>
            </w: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5.2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Движение это жизнь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AF4A9A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«Дальше, быстрее, выше»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 о правильном питании» Вкусные и полезные вкусности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Мир моих увлечений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профилактика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Добро лучше , чем зло, зависть, жадность.</w:t>
            </w: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Кукольный спектакль</w:t>
            </w: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рыбаке и рыбке»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 мире интересного.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C63818" w:rsidRDefault="00AF4A9A" w:rsidP="0039592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Я и опасность.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Лесная аптека на службе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Игра «Не зная броду, не суйся в воду»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Чему мы научились и чего достигли</w:t>
            </w: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5F48" w:rsidRPr="00C63818" w:rsidRDefault="00AE5F48" w:rsidP="00AE5F4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lastRenderedPageBreak/>
        <w:t>УЧЕБНО – ТЕМАТИЧЕСКИЙ  ПЛАН</w:t>
      </w:r>
    </w:p>
    <w:p w:rsidR="00AE5F48" w:rsidRPr="00C63818" w:rsidRDefault="00AE5F48" w:rsidP="00AE5F4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Pr="00C63818">
        <w:rPr>
          <w:rFonts w:ascii="Times New Roman" w:hAnsi="Times New Roman" w:cs="Times New Roman"/>
          <w:b/>
          <w:bCs/>
          <w:sz w:val="24"/>
          <w:szCs w:val="24"/>
        </w:rPr>
        <w:t>Здоровейка</w:t>
      </w:r>
      <w:proofErr w:type="spellEnd"/>
      <w:r w:rsidRPr="00C6381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E5F48" w:rsidRPr="00C63818" w:rsidRDefault="00AE5F48" w:rsidP="00AE5F4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:rsidR="00AE5F48" w:rsidRPr="00C63818" w:rsidRDefault="00AE5F48" w:rsidP="00AE5F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3818">
        <w:rPr>
          <w:rFonts w:ascii="Times New Roman" w:hAnsi="Times New Roman" w:cs="Times New Roman"/>
          <w:b/>
          <w:i/>
          <w:sz w:val="24"/>
          <w:szCs w:val="24"/>
        </w:rPr>
        <w:t>«Я, ты, он, она - мы здоровая семья»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E63F6">
        <w:rPr>
          <w:rFonts w:ascii="Times New Roman" w:hAnsi="Times New Roman" w:cs="Times New Roman"/>
          <w:sz w:val="24"/>
          <w:szCs w:val="24"/>
        </w:rPr>
        <w:t xml:space="preserve"> формирование чувства ответственности за свое здоровье, мода и гигиена школьной одежды, профилактика вредных привычек, культура эмоций и чувств. </w:t>
      </w:r>
    </w:p>
    <w:p w:rsidR="00AE5F48" w:rsidRPr="003E63F6" w:rsidRDefault="00AE5F48" w:rsidP="00AE5F4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279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0800"/>
        <w:gridCol w:w="1276"/>
      </w:tblGrid>
      <w:tr w:rsidR="00AF4A9A" w:rsidRPr="003E63F6" w:rsidTr="00AF4A9A">
        <w:trPr>
          <w:cantSplit/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</w:tr>
      <w:tr w:rsidR="00AF4A9A" w:rsidRPr="003E63F6" w:rsidTr="00AF4A9A">
        <w:trPr>
          <w:cantSplit/>
          <w:trHeight w:val="27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9A" w:rsidRPr="003E63F6" w:rsidTr="00AF4A9A">
        <w:trPr>
          <w:trHeight w:val="4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F4A9A" w:rsidRPr="003E63F6" w:rsidTr="00AF4A9A">
        <w:trPr>
          <w:trHeight w:val="3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«Здоровье и здоровый образ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Правила личной гигиены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2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активность и здоровье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познать себя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2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Питание и здоровье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F4A9A" w:rsidRPr="003E63F6" w:rsidTr="00AF4A9A">
        <w:trPr>
          <w:trHeight w:val="4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Питание необходимое условие для жизни человека</w:t>
            </w: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Здоровая пища для всей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1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Как питались в стародавние времена  и питание нашего 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Секреты здорового питания. Рацион 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4A9A" w:rsidRPr="003E63F6" w:rsidTr="00AF4A9A">
        <w:trPr>
          <w:trHeight w:val="4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«Богатырская силушка»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F4A9A" w:rsidRPr="003E63F6" w:rsidTr="00AF4A9A">
        <w:trPr>
          <w:trHeight w:val="3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Домашняя аптечка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«Мы за здоровый образ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Марафон «Сколько стоит твоё здоровье»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 xml:space="preserve">«Береги зрение с </w:t>
            </w:r>
            <w:proofErr w:type="spellStart"/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молоду</w:t>
            </w:r>
            <w:proofErr w:type="spellEnd"/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Как избежать искривления позвоночника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Отдых для здоровья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Умеем ли мы отвечать за своё здоровье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в школе и дома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F4A9A" w:rsidRPr="003E63F6" w:rsidTr="00AF4A9A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«Мы здоровьем дорожим – соблюдая свой режим»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«Класс не улица ребята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И запомнить это надо!»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«Спеши делать добро»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Что такое дружба? Как дружить в школе?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Мода и школьные будни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Делу время , потехе час.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Чтоб забыть про докторов</w:t>
            </w:r>
            <w:r w:rsidRPr="004B69E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F4A9A" w:rsidRPr="003E63F6" w:rsidTr="00AF4A9A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Чтоб болезней не бояться, надо спортом заниматься</w:t>
            </w:r>
            <w:r w:rsidRPr="004B69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5.2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AF4A9A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 xml:space="preserve">«За здоровый образ жизни»С. </w:t>
            </w:r>
          </w:p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Преображенский «Огородники»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 о правильном питании» Вкусные и полезные вкусности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Размышление о жизненном опыте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профилактика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Школа и моё настроение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 мире интересного.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4B69EB" w:rsidRDefault="00AF4A9A" w:rsidP="0039592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Я и опасность.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Игра «Мой горизонт»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Гордо реет флаг здоровья</w:t>
            </w: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«У</w:t>
            </w: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меете ли вы вести здоровый образ жизни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F4A9A" w:rsidRPr="003E63F6" w:rsidTr="00AF4A9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9A" w:rsidRPr="003E63F6" w:rsidRDefault="00AF4A9A" w:rsidP="00395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6611E4" w:rsidRDefault="006611E4" w:rsidP="006611E4"/>
    <w:p w:rsidR="00AF4A9A" w:rsidRPr="004B69EB" w:rsidRDefault="00AF4A9A" w:rsidP="00AF4A9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lastRenderedPageBreak/>
        <w:t>Критерии оценки знаний, умений и навыков.</w:t>
      </w:r>
    </w:p>
    <w:p w:rsidR="00AF4A9A" w:rsidRPr="003E63F6" w:rsidRDefault="00AF4A9A" w:rsidP="00AF4A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F4A9A" w:rsidRPr="003E63F6" w:rsidRDefault="00AF4A9A" w:rsidP="00AF4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Низкий уровень: удовлетворительное владение теоретической информацией по темам курса, умение пользоваться литературой при подготовке сообщений, участие в организации выставок, элементарные представления об исследовательской деятельности, пассивное участие в семинарах.</w:t>
      </w:r>
    </w:p>
    <w:p w:rsidR="00AF4A9A" w:rsidRPr="003E63F6" w:rsidRDefault="00AF4A9A" w:rsidP="00AF4A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F4A9A" w:rsidRPr="003E63F6" w:rsidRDefault="00AF4A9A" w:rsidP="00AF4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Средний уровень: достаточно хорошее владение теоретической информацией по курсу,  умение систематизировать и подбирать необходимую литературу, проводить исследования и опросы, иметь представление о учебно-исследовательской деятельности, участие в конкурсах, выставках, организации и проведении мероприятий.</w:t>
      </w:r>
    </w:p>
    <w:p w:rsidR="00AF4A9A" w:rsidRPr="003E63F6" w:rsidRDefault="00AF4A9A" w:rsidP="00AF4A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F4A9A" w:rsidRPr="003E63F6" w:rsidRDefault="00AF4A9A" w:rsidP="00AF4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Высокий уровень: свободное владение теоретической информацией по курсу, умение анализировать литературные источники и данные исследований и опросов, выявлять причины, подбирать методы исследования, проводить учебно-исследовательскую деятельность, активно принимать участие в мероприятиях, конкурсах, применять полученную информацию на практике.</w:t>
      </w:r>
    </w:p>
    <w:p w:rsidR="00AF4A9A" w:rsidRPr="003E63F6" w:rsidRDefault="00AF4A9A" w:rsidP="00AF4A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F4A9A" w:rsidRDefault="00AF4A9A" w:rsidP="00AF4A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F4A9A" w:rsidRDefault="00AF4A9A" w:rsidP="00AF4A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F4A9A" w:rsidRDefault="00AF4A9A" w:rsidP="006611E4"/>
    <w:p w:rsidR="00AF4A9A" w:rsidRDefault="00AF4A9A" w:rsidP="006611E4"/>
    <w:sectPr w:rsidR="00AF4A9A" w:rsidSect="00AF4A9A">
      <w:pgSz w:w="16838" w:h="11906" w:orient="landscape"/>
      <w:pgMar w:top="709" w:right="678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>
    <w:nsid w:val="00000009"/>
    <w:multiLevelType w:val="singleLevel"/>
    <w:tmpl w:val="00000009"/>
    <w:name w:val="WW8Num1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>
    <w:nsid w:val="00000011"/>
    <w:multiLevelType w:val="singleLevel"/>
    <w:tmpl w:val="00000011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5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7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0410C3"/>
    <w:multiLevelType w:val="hybridMultilevel"/>
    <w:tmpl w:val="66CADE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611E4"/>
    <w:rsid w:val="00395920"/>
    <w:rsid w:val="004E599C"/>
    <w:rsid w:val="0061334C"/>
    <w:rsid w:val="006611E4"/>
    <w:rsid w:val="00741CE6"/>
    <w:rsid w:val="008E4F8A"/>
    <w:rsid w:val="009F22D7"/>
    <w:rsid w:val="00AB4F29"/>
    <w:rsid w:val="00AE5F48"/>
    <w:rsid w:val="00AF4A9A"/>
    <w:rsid w:val="00BD51EF"/>
    <w:rsid w:val="00C8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5F4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4">
    <w:name w:val="endnote reference"/>
    <w:semiHidden/>
    <w:rsid w:val="00AE5F4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3678</Words>
  <Characters>20965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7</cp:revision>
  <dcterms:created xsi:type="dcterms:W3CDTF">2021-04-08T18:22:00Z</dcterms:created>
  <dcterms:modified xsi:type="dcterms:W3CDTF">2021-04-13T19:11:00Z</dcterms:modified>
</cp:coreProperties>
</file>